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89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7476985" name="019f89c0-f32c-7283-ac34-fabb935753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328474" name="019f89c0-f32c-7283-ac34-fabb935753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89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1068378" name="019f89c1-8521-7fe0-8d66-3b31bfeefa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560116" name="019f89c1-8521-7fe0-8d66-3b31bfeefa7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 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3399855" name="019f89d7-5ad1-7b72-9caf-b9d96f6cd2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109738" name="019f89d7-5ad1-7b72-9caf-b9d96f6cd25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89 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5346933" name="019f89da-de07-75a0-b4f3-4f9bf5e24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48900" name="019f89da-de07-75a0-b4f3-4f9bf5e241a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0737768" name="019f8a0e-8bd5-77a4-b587-e36b7e03df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971543" name="019f8a0e-8bd5-77a4-b587-e36b7e03dfc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89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8151871" name="019f89b6-60ff-7d82-99ef-fd3b872f0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49349" name="019f89b6-60ff-7d82-99ef-fd3b872f0ba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89 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1462649" name="019f89e2-fc4d-7a63-b962-1680727b0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561793" name="019f89e2-fc4d-7a63-b962-1680727b05e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89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9155185" name="019f89b7-4f6f-70ab-99ab-39ff200c1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184847" name="019f89b7-4f6f-70ab-99ab-39ff200c1eb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89 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3546408" name="019f89e6-541e-753f-b3cc-b50ef97cf3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058321" name="019f89e6-541e-753f-b3cc-b50ef97cf33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91 Küche </w:t>
            </w:r>
          </w:p>
          <w:p>
            <w:pPr>
              <w:spacing w:before="0" w:after="0" w:line="240" w:lineRule="auto"/>
            </w:pPr>
            <w:r>
              <w:t>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2109000" name="019f89fe-9ce0-7fc1-a809-63fe248e26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830886" name="019f89fe-9ce0-7fc1-a809-63fe248e26b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91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0537216" name="019f8a00-6bd4-774a-89e9-c8898c422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566474" name="019f8a00-6bd4-774a-89e9-c8898c4226b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89 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1980665" name="019f89d3-e66b-77dd-ac9d-54c44c1c84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864638" name="019f89d3-e66b-77dd-ac9d-54c44c1c849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89 Treppenhaus / Gang / Schlafzimmer 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4080469" name="019f89d8-aa28-733b-b159-a8892e61f1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86967" name="019f89d8-aa28-733b-b159-a8892e61f14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89 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1731889" name="019f89e1-c9cd-7ac8-80ab-8b405ccf99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807834" name="019f89e1-c9cd-7ac8-80ab-8b405ccf99d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89 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6735445" name="019f89e2-6265-72af-ab40-45a41c920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651204" name="019f89e2-6265-72af-ab40-45a41c920ba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91 gesamte WHG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1386439" name="019f89fc-7603-7e90-b1ec-8a628478b6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237679" name="019f89fc-7603-7e90-b1ec-8a628478b6f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91 Küche / Bad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9094342" name="019f8a07-e011-7645-b981-34c9f610a9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719721" name="019f8a07-e011-7645-b981-34c9f610a94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89 Küche/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/ Boden / Decke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0945281" name="019f89db-7044-7c71-ac7a-f859b56e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092008" name="019f89db-7044-7c71-ac7a-f859b56e813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89 Treppenhaus / Gang 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1596001" name="019f89dd-90de-7976-bdcb-390bd2ffec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286849" name="019f89dd-90de-7976-bdcb-390bd2ffec5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91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8217856" name="019f89ee-7b7f-707a-a0ea-4cef199d34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167043" name="019f89ee-7b7f-707a-a0ea-4cef199d341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89 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9597259" name="019f89e0-a3d4-7347-a936-c0a642efb8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452665" name="019f89e0-a3d4-7347-a936-c0a642efb89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91 Bad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3584969" name="019f8a0a-12cb-7086-9269-879391a3e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846104" name="019f8a0a-12cb-7086-9269-879391a3e75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91 Gesamtes 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2569132" name="019f89f3-ff62-7441-bc2d-7375ffc18d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395363" name="019f89f3-ff62-7441-bc2d-7375ffc18d3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91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6410224" name="019f89f6-2c16-7fc6-9d1d-d0e391318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307770" name="019f89f6-2c16-7fc6-9d1d-d0e39131853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91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9265262" name="019f89f4-ab3f-72aa-804f-a7d70f2849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937258" name="019f89f4-ab3f-72aa-804f-a7d70f28495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3357923" name="019f89f9-6545-78e4-a34e-480eea0575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653238" name="019f89f9-6545-78e4-a34e-480eea0575a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91 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4207636" name="019f8a04-9868-7370-bad9-ac0426dcc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848096" name="019f8a04-9868-7370-bad9-ac0426dccaa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Alpsteinstrasse 89/ 91, 9100 Herisau</w:t>
          </w:r>
        </w:p>
        <w:p>
          <w:pPr>
            <w:spacing w:before="0" w:after="0"/>
          </w:pPr>
          <w:r>
            <w:t>1093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